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508611" name="3c9d7310-3576-11f0-a201-ffe3223dd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405925" name="3c9d7310-3576-11f0-a201-ffe3223dd8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448724" name="5e11c000-3576-11f0-8521-d1fc24897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34103" name="5e11c000-3576-11f0-8521-d1fc24897d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047696" name="6a427a40-3576-11f0-a7ec-6d9fb2b928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093173" name="6a427a40-3576-11f0-a7ec-6d9fb2b9284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946817" name="78ce3b80-3576-11f0-84a8-4f7ad60b2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708848" name="78ce3b80-3576-11f0-84a8-4f7ad60b2a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2668282" name="91b87290-3577-11f0-9b21-d54ef45e5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888150" name="91b87290-3577-11f0-9b21-d54ef45e52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622679" name="a870caf0-3577-11f0-9507-d97c39279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608158" name="a870caf0-3577-11f0-9507-d97c39279ce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658776" name="c769deb0-3577-11f0-a750-f5986d6f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343722" name="c769deb0-3577-11f0-a750-f5986d6f8e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7618085" name="77451890-3578-11f0-ac43-7df4e6905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559412" name="77451890-3578-11f0-ac43-7df4e69057f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821031" name="84fa01d0-3578-11f0-98e5-018d3e4088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639886" name="84fa01d0-3578-11f0-98e5-018d3e4088b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010141" name="8dee0040-357b-11f0-ad00-ffa99cd33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373592" name="8dee0040-357b-11f0-ad00-ffa99cd337f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506251" name="b2f278d0-357b-11f0-ba7f-47cd8b706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618868" name="b2f278d0-357b-11f0-ba7f-47cd8b706a2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9584551" name="c524faf0-357b-11f0-9b1e-5fbb086f2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175632" name="c524faf0-357b-11f0-9b1e-5fbb086f29f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021875" name="248afa30-357c-11f0-98d1-2d92fc029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781343" name="248afa30-357c-11f0-98d1-2d92fc029f6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903698" name="62517dd0-357c-11f0-89a5-d5f65a640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784009" name="62517dd0-357c-11f0-89a5-d5f65a640e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20 Jahren erneuert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 </w:t>
            </w:r>
          </w:p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677273" name="ce6de210-357c-11f0-980f-5b38e9a79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978873" name="ce6de210-357c-11f0-980f-5b38e9a7949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20 Jahren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72037" name="f978b660-357c-11f0-a12b-c5eb0a0eaa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492740" name="f978b660-357c-11f0-a12b-c5eb0a0eaab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270569" name="db97ace0-357d-11f0-a2b2-01a085efb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28436" name="db97ace0-357d-11f0-a2b2-01a085efb1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6789140" name="17bfc2c0-357e-11f0-af0c-51b3db7c4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881694" name="17bfc2c0-357e-11f0-af0c-51b3db7c4d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Winkelstrasse 21a. 9243 Jonschwil </w:t>
          </w:r>
        </w:p>
        <w:p>
          <w:pPr>
            <w:spacing w:before="0" w:after="0"/>
          </w:pPr>
          <w:r>
            <w:t>264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